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7CE" w:rsidRDefault="008117FE" w:rsidP="008117FE">
      <w:pPr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soan:</w:t>
      </w:r>
    </w:p>
    <w:p w:rsidR="008117FE" w:rsidRPr="008117FE" w:rsidRDefault="008117FE" w:rsidP="008117FE">
      <w:pPr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24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HỌC HÁT BÀI : ĐẤT NƯỚC TƯƠI ĐẸP SAO</w:t>
      </w:r>
    </w:p>
    <w:p w:rsidR="008117FE" w:rsidRPr="008117FE" w:rsidRDefault="008117FE" w:rsidP="008117F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17FE" w:rsidRPr="008117FE" w:rsidRDefault="00A937CE" w:rsidP="00A937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</w:t>
      </w:r>
      <w:r w:rsidR="008117FE" w:rsidRPr="008117FE">
        <w:rPr>
          <w:rFonts w:ascii="Times New Roman" w:hAnsi="Times New Roman" w:cs="Times New Roman"/>
          <w:b/>
          <w:sz w:val="28"/>
          <w:szCs w:val="28"/>
        </w:rPr>
        <w:t>MỤC TIÊU: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đúng giai điệu bài “Đất nước tươi đẹp sao”. Thể hiện đúng những chỗ có đảo phách. 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tập lấy hơi để thực hiện các câu hát nhanh, trình bày bài hát kết hợp gõ đệm theo phách và gõ với hai âm sắc.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Góp phần giáo dục HS thêm yêu quê hương đất nước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Nhạc cụ quen dùng máy nghe, băng đĩa nhạc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 xml:space="preserve"> 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“Đất nước tươi đẹp sao”.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Tranh ảnh minh hoạ bài “Đất nước tươi đẹp sao”.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Tập đệm đàn và hát bài “Đất nước tươi đẹp sao”.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VÀ HỌC:</w:t>
      </w:r>
    </w:p>
    <w:p w:rsidR="008117FE" w:rsidRPr="008117FE" w:rsidRDefault="008117FE" w:rsidP="008117FE">
      <w:pPr>
        <w:pStyle w:val="BodyText"/>
        <w:spacing w:line="360" w:lineRule="auto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1. </w:t>
      </w:r>
      <w:r w:rsidRPr="008117FE">
        <w:rPr>
          <w:i/>
          <w:sz w:val="28"/>
          <w:szCs w:val="28"/>
          <w:lang w:val="nl-NL"/>
        </w:rPr>
        <w:t>Ổn định tổ chức</w:t>
      </w:r>
      <w:r w:rsidRPr="008117FE">
        <w:rPr>
          <w:sz w:val="28"/>
          <w:szCs w:val="28"/>
          <w:lang w:val="nl-NL"/>
        </w:rPr>
        <w:t>: ( 1’) Nhắc HS sửa tư thế ngồi ngay ngắn.</w:t>
      </w:r>
    </w:p>
    <w:p w:rsidR="008117FE" w:rsidRPr="008117FE" w:rsidRDefault="008117FE" w:rsidP="008117FE">
      <w:pPr>
        <w:pStyle w:val="BodyText"/>
        <w:spacing w:line="360" w:lineRule="auto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 2. </w:t>
      </w:r>
      <w:r w:rsidRPr="008117FE">
        <w:rPr>
          <w:i/>
          <w:sz w:val="28"/>
          <w:szCs w:val="28"/>
          <w:lang w:val="nl-NL"/>
        </w:rPr>
        <w:t>Kiểm tra bài cũ</w:t>
      </w:r>
      <w:r w:rsidRPr="008117FE">
        <w:rPr>
          <w:sz w:val="28"/>
          <w:szCs w:val="28"/>
          <w:lang w:val="nl-NL"/>
        </w:rPr>
        <w:t>: ( 4’)Gọi HS đọc bài TĐN số 6_GV nhận xét</w:t>
      </w:r>
    </w:p>
    <w:p w:rsidR="008117FE" w:rsidRPr="008117FE" w:rsidRDefault="008117FE" w:rsidP="008117FE">
      <w:pPr>
        <w:pStyle w:val="BodyText"/>
        <w:spacing w:line="360" w:lineRule="auto"/>
        <w:rPr>
          <w:sz w:val="28"/>
          <w:szCs w:val="28"/>
          <w:lang w:val="nl-NL"/>
        </w:rPr>
      </w:pPr>
      <w:r w:rsidRPr="008117FE">
        <w:rPr>
          <w:sz w:val="28"/>
          <w:szCs w:val="28"/>
          <w:lang w:val="nl-NL"/>
        </w:rPr>
        <w:t xml:space="preserve">         3. </w:t>
      </w:r>
      <w:r w:rsidRPr="008117FE">
        <w:rPr>
          <w:i/>
          <w:sz w:val="28"/>
          <w:szCs w:val="28"/>
          <w:lang w:val="nl-NL"/>
        </w:rPr>
        <w:t>Bài mới</w:t>
      </w:r>
      <w:r w:rsidRPr="008117FE">
        <w:rPr>
          <w:sz w:val="28"/>
          <w:szCs w:val="28"/>
          <w:lang w:val="nl-NL"/>
        </w:rPr>
        <w:t>: Bắt nhịp cho HS hát kết hợp khởi động giọng</w:t>
      </w:r>
    </w:p>
    <w:p w:rsidR="008117FE" w:rsidRPr="008117FE" w:rsidRDefault="008117FE" w:rsidP="008117F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0"/>
        <w:gridCol w:w="4230"/>
      </w:tblGrid>
      <w:tr w:rsidR="008117FE" w:rsidRPr="008117FE" w:rsidTr="0056199E">
        <w:trPr>
          <w:trHeight w:val="408"/>
        </w:trPr>
        <w:tc>
          <w:tcPr>
            <w:tcW w:w="6210" w:type="dxa"/>
            <w:vAlign w:val="center"/>
          </w:tcPr>
          <w:p w:rsidR="008117FE" w:rsidRPr="008117FE" w:rsidRDefault="008117FE" w:rsidP="00561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230" w:type="dxa"/>
            <w:vAlign w:val="center"/>
          </w:tcPr>
          <w:p w:rsidR="008117FE" w:rsidRPr="008117FE" w:rsidRDefault="008117FE" w:rsidP="005619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56199E">
        <w:tc>
          <w:tcPr>
            <w:tcW w:w="6210" w:type="dxa"/>
          </w:tcPr>
          <w:p w:rsidR="008117FE" w:rsidRPr="008117FE" w:rsidRDefault="008117FE" w:rsidP="005619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1: Học hát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Đất nước tươi đẹp sao( 25’)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1. Giới thiệu bài hát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GV giới thiệu tranh minh hoạ.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2. Đọc lời ca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Đọc lời 1.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Đọc lời 2.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3. Nghe hát mẫu: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GV đệm đàn, tự trình bày bài hát hoặc dùng băng, đĩa nhạc.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nói cảm nhận ban đầu về bài hát?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4. Khởi động giọng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GV đàn chuỗi âm ngắn ở giọng Đô trưởng, HS nghe và đọc bằng nguyên âm La.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4590" w:dyaOrig="8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9.5pt;height:44.25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6743" r:id="rId8"/>
              </w:objec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5. Tập hát từng câu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Chia lời 1 thành 4 câu hát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Đàn giai điệu câu 1 khoảng 2 – 3 lần.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-Bắt nhịp (2-1) và đàn giai điệu để HS hát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lấy hơi ở đầu câu hát.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khá hát mẫu.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    - Cả lớp hát, GV lắng nghe để phát hiện chỗ sai rồi hướng dẫn HS sửa lại.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tập các câu tiếp theo tương tự.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hát nối các câu hát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Tập hát lời 2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6. Hát cả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hát cả bài.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trình bày bài hát kết hợp gõ đệm: lời 1 gõ đệm theo phách, lời 2 gõ đệm với hai âm sắc.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tập hát đúng nhịp độ. </w:t>
            </w:r>
          </w:p>
          <w:p w:rsidR="008117FE" w:rsidRPr="008117FE" w:rsidRDefault="008117FE" w:rsidP="0029643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2: Củng cố, kiểm tra ( 5’)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 Trình bày bài hát theo nhóm.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HS học thuộc bài hát.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   - Cả lớp trình bày bài hát kết hợp gõ đệm</w:t>
            </w:r>
          </w:p>
        </w:tc>
        <w:tc>
          <w:tcPr>
            <w:tcW w:w="4230" w:type="dxa"/>
          </w:tcPr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ghi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 xml:space="preserve">- HS lắng nghe 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- 2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nghe bài hát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- 1- 2 HS nêu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khởi động giọng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nhắc lại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 hoà theo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tập lấy hơi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- 1-2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sửa chỗ sai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tập câu tiếp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 hoà theo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 cả bài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hát, gõ đệm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thực hiện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xung phong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t>- HS ghi nhớ</w:t>
            </w:r>
          </w:p>
          <w:p w:rsidR="008117FE" w:rsidRPr="008117FE" w:rsidRDefault="008117FE" w:rsidP="0056199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hát, gõ đệm </w:t>
            </w:r>
          </w:p>
        </w:tc>
      </w:tr>
    </w:tbl>
    <w:p w:rsidR="00A937CE" w:rsidRDefault="00A937CE" w:rsidP="008117FE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A937CE" w:rsidRPr="008117FE" w:rsidRDefault="00A937CE" w:rsidP="008117FE">
      <w:pPr>
        <w:rPr>
          <w:rFonts w:ascii="Times New Roman" w:hAnsi="Times New Roman" w:cs="Times New Roman"/>
          <w:sz w:val="28"/>
          <w:szCs w:val="28"/>
          <w:lang w:val="nl-NL"/>
        </w:rPr>
      </w:pPr>
    </w:p>
    <w:sectPr w:rsidR="00A937CE" w:rsidRPr="008117FE" w:rsidSect="00625F63">
      <w:headerReference w:type="default" r:id="rId9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92A" w:rsidRDefault="0020292A" w:rsidP="008D7117">
      <w:pPr>
        <w:spacing w:after="0" w:line="240" w:lineRule="auto"/>
      </w:pPr>
      <w:r>
        <w:separator/>
      </w:r>
    </w:p>
  </w:endnote>
  <w:endnote w:type="continuationSeparator" w:id="1">
    <w:p w:rsidR="0020292A" w:rsidRDefault="0020292A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92A" w:rsidRDefault="0020292A" w:rsidP="008D7117">
      <w:pPr>
        <w:spacing w:after="0" w:line="240" w:lineRule="auto"/>
      </w:pPr>
      <w:r>
        <w:separator/>
      </w:r>
    </w:p>
  </w:footnote>
  <w:footnote w:type="continuationSeparator" w:id="1">
    <w:p w:rsidR="0020292A" w:rsidRDefault="0020292A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C07F7"/>
    <w:rsid w:val="00154AAB"/>
    <w:rsid w:val="00175B4C"/>
    <w:rsid w:val="00180FE4"/>
    <w:rsid w:val="00193FB8"/>
    <w:rsid w:val="001B7354"/>
    <w:rsid w:val="001F2672"/>
    <w:rsid w:val="0020292A"/>
    <w:rsid w:val="00237827"/>
    <w:rsid w:val="00237D23"/>
    <w:rsid w:val="00296430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801A6"/>
    <w:rsid w:val="008117FE"/>
    <w:rsid w:val="008168A1"/>
    <w:rsid w:val="00823358"/>
    <w:rsid w:val="00843B06"/>
    <w:rsid w:val="0086079D"/>
    <w:rsid w:val="008B2978"/>
    <w:rsid w:val="008B5DE1"/>
    <w:rsid w:val="008C44D5"/>
    <w:rsid w:val="008D3B55"/>
    <w:rsid w:val="008D7117"/>
    <w:rsid w:val="00961478"/>
    <w:rsid w:val="009A7416"/>
    <w:rsid w:val="009E5897"/>
    <w:rsid w:val="009F2A35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2017-05-04T08:25:00Z</dcterms:created>
  <dcterms:modified xsi:type="dcterms:W3CDTF">2017-05-04T08:25:00Z</dcterms:modified>
</cp:coreProperties>
</file>